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4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翰林学院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4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全科233;全科234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中医（定向）232;中医（定向）233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全科231;全科232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